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659C5" w14:textId="6D3B53B1" w:rsidR="00452C43" w:rsidRPr="00EB705B" w:rsidRDefault="00452C43" w:rsidP="00EB705B">
      <w:pPr>
        <w:pStyle w:val="Antrats"/>
        <w:jc w:val="right"/>
        <w:rPr>
          <w:rFonts w:ascii="Calibri" w:hAnsi="Calibri" w:cs="Calibri"/>
          <w:sz w:val="24"/>
          <w:szCs w:val="24"/>
          <w:lang w:val="lt-LT"/>
        </w:rPr>
      </w:pPr>
      <w:r w:rsidRPr="00EB705B">
        <w:rPr>
          <w:rFonts w:ascii="Calibri" w:hAnsi="Calibri" w:cs="Calibri"/>
          <w:sz w:val="24"/>
          <w:szCs w:val="24"/>
          <w:lang w:val="lt-LT"/>
        </w:rPr>
        <w:t>Pried</w:t>
      </w:r>
      <w:r w:rsidR="00EB705B">
        <w:rPr>
          <w:rFonts w:ascii="Calibri" w:hAnsi="Calibri" w:cs="Calibri"/>
          <w:sz w:val="24"/>
          <w:szCs w:val="24"/>
          <w:lang w:val="lt-LT"/>
        </w:rPr>
        <w:t>ėlis</w:t>
      </w:r>
      <w:r w:rsidRPr="00EB705B">
        <w:rPr>
          <w:rFonts w:ascii="Calibri" w:hAnsi="Calibri" w:cs="Calibri"/>
          <w:sz w:val="24"/>
          <w:szCs w:val="24"/>
          <w:lang w:val="lt-LT"/>
        </w:rPr>
        <w:t xml:space="preserve"> Nr. 1</w:t>
      </w:r>
    </w:p>
    <w:p w14:paraId="124EA8F2" w14:textId="77777777" w:rsidR="00452C43" w:rsidRPr="00EB705B" w:rsidRDefault="00452C43" w:rsidP="00EB705B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14:paraId="6EB3FF3D" w14:textId="77777777" w:rsidR="00452C43" w:rsidRPr="00EB705B" w:rsidRDefault="00452C43" w:rsidP="00EB705B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EB705B">
        <w:rPr>
          <w:rFonts w:ascii="Calibri" w:hAnsi="Calibri" w:cs="Calibri"/>
          <w:b/>
          <w:sz w:val="24"/>
          <w:szCs w:val="24"/>
        </w:rPr>
        <w:t>PASTATŲ IR VANDENS GRĘŽINIŲ APSAUGOS PASLAUGŲ</w:t>
      </w:r>
    </w:p>
    <w:p w14:paraId="0A53B143" w14:textId="77777777" w:rsidR="00494825" w:rsidRPr="00EB705B" w:rsidRDefault="00452C43" w:rsidP="00EB705B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EB705B">
        <w:rPr>
          <w:rFonts w:ascii="Calibri" w:hAnsi="Calibri" w:cs="Calibri"/>
          <w:b/>
          <w:sz w:val="24"/>
          <w:szCs w:val="24"/>
        </w:rPr>
        <w:t xml:space="preserve"> OBJEKTŲ SĄRAŠAS</w:t>
      </w:r>
    </w:p>
    <w:p w14:paraId="47C4129C" w14:textId="77777777" w:rsidR="00452C43" w:rsidRPr="00EB705B" w:rsidRDefault="00452C43" w:rsidP="00EB705B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tbl>
      <w:tblPr>
        <w:tblW w:w="9454" w:type="dxa"/>
        <w:tblLook w:val="04A0" w:firstRow="1" w:lastRow="0" w:firstColumn="1" w:lastColumn="0" w:noHBand="0" w:noVBand="1"/>
      </w:tblPr>
      <w:tblGrid>
        <w:gridCol w:w="1056"/>
        <w:gridCol w:w="3661"/>
        <w:gridCol w:w="3329"/>
        <w:gridCol w:w="1408"/>
      </w:tblGrid>
      <w:tr w:rsidR="00494825" w:rsidRPr="00EB705B" w14:paraId="1A64A2D7" w14:textId="77777777" w:rsidTr="00452C43">
        <w:trPr>
          <w:trHeight w:val="60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AB826" w14:textId="77777777" w:rsidR="00494825" w:rsidRPr="00EB705B" w:rsidRDefault="00494825" w:rsidP="00EB705B">
            <w:pPr>
              <w:spacing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b/>
                <w:sz w:val="24"/>
                <w:szCs w:val="24"/>
                <w:lang w:val="lt-LT"/>
              </w:rPr>
              <w:t>Objekto Nr.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75C99" w14:textId="77777777" w:rsidR="00494825" w:rsidRPr="00EB705B" w:rsidRDefault="00494825" w:rsidP="00EB705B">
            <w:pPr>
              <w:spacing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b/>
                <w:sz w:val="24"/>
                <w:szCs w:val="24"/>
                <w:lang w:val="lt-LT"/>
              </w:rPr>
              <w:t>Objekto pavadinimas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84EC4" w14:textId="77777777" w:rsidR="00494825" w:rsidRPr="00EB705B" w:rsidRDefault="00494825" w:rsidP="00EB705B">
            <w:pPr>
              <w:spacing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b/>
                <w:sz w:val="24"/>
                <w:szCs w:val="24"/>
                <w:lang w:val="lt-LT"/>
              </w:rPr>
              <w:t>Adresas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2B8B4" w14:textId="77777777" w:rsidR="00494825" w:rsidRPr="00EB705B" w:rsidRDefault="00494825" w:rsidP="00EB705B">
            <w:pPr>
              <w:spacing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b/>
                <w:sz w:val="24"/>
                <w:szCs w:val="24"/>
                <w:lang w:val="lt-LT"/>
              </w:rPr>
              <w:t>Plotas (m²)</w:t>
            </w:r>
          </w:p>
        </w:tc>
      </w:tr>
      <w:tr w:rsidR="00E0208B" w:rsidRPr="00EB705B" w14:paraId="6AAA892D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D698" w14:textId="77777777" w:rsidR="00E0208B" w:rsidRPr="00EB705B" w:rsidRDefault="00277F43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1.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3973" w14:textId="77777777" w:rsidR="00E0208B" w:rsidRPr="00EB705B" w:rsidRDefault="00E0208B" w:rsidP="00EB705B">
            <w:pPr>
              <w:spacing w:line="240" w:lineRule="auto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Administracinis pastatas 1B3p, Aukštaičių g. 43 (Administracinis korpusas)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950A" w14:textId="77777777" w:rsidR="00E0208B" w:rsidRPr="00EB705B" w:rsidRDefault="00E0208B" w:rsidP="00EB705B">
            <w:pPr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Aukštaičių g.43,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9D8A" w14:textId="77777777" w:rsidR="00E0208B" w:rsidRPr="00EB705B" w:rsidRDefault="00E0208B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843</w:t>
            </w:r>
          </w:p>
        </w:tc>
      </w:tr>
      <w:tr w:rsidR="00E0208B" w:rsidRPr="00EB705B" w14:paraId="386DD954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7F95" w14:textId="77777777" w:rsidR="00E0208B" w:rsidRPr="00EB705B" w:rsidRDefault="00277F43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2.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30C0" w14:textId="77777777" w:rsidR="00E0208B" w:rsidRPr="00EB705B" w:rsidRDefault="00E0208B" w:rsidP="00EB705B">
            <w:pPr>
              <w:spacing w:line="240" w:lineRule="auto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Administracinis pastatas 2B2p, Aukštaičių g. 43 (I korpusas)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035F" w14:textId="77777777" w:rsidR="00E0208B" w:rsidRPr="00EB705B" w:rsidRDefault="00E0208B" w:rsidP="00EB705B">
            <w:pPr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Aukštaičių g.43,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5A9C" w14:textId="77777777" w:rsidR="00E0208B" w:rsidRPr="00EB705B" w:rsidRDefault="00E0208B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458</w:t>
            </w:r>
          </w:p>
        </w:tc>
      </w:tr>
      <w:tr w:rsidR="00E0208B" w:rsidRPr="00EB705B" w14:paraId="7297363B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505E" w14:textId="77777777" w:rsidR="00E0208B" w:rsidRPr="00EB705B" w:rsidRDefault="00277F43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3.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12B9" w14:textId="77777777" w:rsidR="00E0208B" w:rsidRPr="00EB705B" w:rsidRDefault="00E0208B" w:rsidP="00EB705B">
            <w:pPr>
              <w:spacing w:line="240" w:lineRule="auto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Administracinis pastatas 5B2p, Aukštaičių g. 43 (V korpusas)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FE41" w14:textId="77777777" w:rsidR="00E0208B" w:rsidRPr="00EB705B" w:rsidRDefault="00E0208B" w:rsidP="00EB705B">
            <w:pPr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Aukštaičių g.43,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BC2F" w14:textId="77777777" w:rsidR="00E0208B" w:rsidRPr="00EB705B" w:rsidRDefault="00E0208B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637</w:t>
            </w:r>
          </w:p>
        </w:tc>
      </w:tr>
      <w:tr w:rsidR="00E0208B" w:rsidRPr="00EB705B" w14:paraId="3BF4F433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6980" w14:textId="77777777" w:rsidR="00E0208B" w:rsidRPr="00EB705B" w:rsidRDefault="00277F43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4.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14EA" w14:textId="77777777" w:rsidR="00E0208B" w:rsidRPr="00EB705B" w:rsidRDefault="00E0208B" w:rsidP="00EB705B">
            <w:pPr>
              <w:spacing w:line="240" w:lineRule="auto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Valgykla 6M1p, Aukštaičių g. 43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1E70" w14:textId="77777777" w:rsidR="00E0208B" w:rsidRPr="00EB705B" w:rsidRDefault="00E0208B" w:rsidP="00EB705B">
            <w:pPr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Aukštaičių g.43,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88D3" w14:textId="77777777" w:rsidR="00E0208B" w:rsidRPr="00EB705B" w:rsidRDefault="00E0208B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168</w:t>
            </w:r>
          </w:p>
        </w:tc>
      </w:tr>
      <w:tr w:rsidR="00E0208B" w:rsidRPr="00EB705B" w14:paraId="28A1EDEB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116F" w14:textId="77777777" w:rsidR="00E0208B" w:rsidRPr="00EB705B" w:rsidRDefault="00277F43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5.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9F0C" w14:textId="77777777" w:rsidR="00E0208B" w:rsidRPr="00EB705B" w:rsidRDefault="00E0208B" w:rsidP="00EB705B">
            <w:pPr>
              <w:spacing w:line="240" w:lineRule="auto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Sargybos postas 7B1p, Aukštaičių g. 43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7364" w14:textId="77777777" w:rsidR="00E0208B" w:rsidRPr="00EB705B" w:rsidRDefault="00E0208B" w:rsidP="00EB705B">
            <w:pPr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Aukštaičių g.43,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89B1" w14:textId="77777777" w:rsidR="00E0208B" w:rsidRPr="00EB705B" w:rsidRDefault="00E0208B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13</w:t>
            </w:r>
          </w:p>
        </w:tc>
      </w:tr>
      <w:tr w:rsidR="00E0208B" w:rsidRPr="00EB705B" w14:paraId="02D0294A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2710" w14:textId="77777777" w:rsidR="00E0208B" w:rsidRPr="00EB705B" w:rsidRDefault="00277F43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6.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70B8" w14:textId="77777777" w:rsidR="00E0208B" w:rsidRPr="00EB705B" w:rsidRDefault="00E0208B" w:rsidP="00EB705B">
            <w:pPr>
              <w:spacing w:line="240" w:lineRule="auto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Gamybinis pastatas 9P2p, Aukštaičių g. 43 (II, III, IV korpusas)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2FDE" w14:textId="77777777" w:rsidR="00E0208B" w:rsidRPr="00EB705B" w:rsidRDefault="00E0208B" w:rsidP="00EB705B">
            <w:pPr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Aukštaičių g.43,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1624" w14:textId="77777777" w:rsidR="00E0208B" w:rsidRPr="00EB705B" w:rsidRDefault="00E0208B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3223</w:t>
            </w:r>
          </w:p>
        </w:tc>
      </w:tr>
      <w:tr w:rsidR="00E0208B" w:rsidRPr="00EB705B" w14:paraId="0F9C7045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B6EE" w14:textId="77777777" w:rsidR="00E0208B" w:rsidRPr="00EB705B" w:rsidRDefault="00277F43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7.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8108" w14:textId="77777777" w:rsidR="00E0208B" w:rsidRPr="00EB705B" w:rsidRDefault="00E0208B" w:rsidP="00EB705B">
            <w:pPr>
              <w:spacing w:line="240" w:lineRule="auto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Transformatorinė 8H1p, Aukštaičių g. 43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060E" w14:textId="77777777" w:rsidR="00E0208B" w:rsidRPr="00EB705B" w:rsidRDefault="00E0208B" w:rsidP="00EB705B">
            <w:pPr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Aukštaičių g.43,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493D" w14:textId="77777777" w:rsidR="00E0208B" w:rsidRPr="00EB705B" w:rsidRDefault="00E0208B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84</w:t>
            </w:r>
          </w:p>
        </w:tc>
      </w:tr>
      <w:tr w:rsidR="00E0208B" w:rsidRPr="00EB705B" w14:paraId="05DE4F4A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C900" w14:textId="77777777" w:rsidR="00E0208B" w:rsidRPr="00EB705B" w:rsidRDefault="00277F43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8.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FF36" w14:textId="77777777" w:rsidR="00E0208B" w:rsidRPr="00EB705B" w:rsidRDefault="00E0208B" w:rsidP="00EB705B">
            <w:pPr>
              <w:spacing w:line="240" w:lineRule="auto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Dirbtuvės 10P1p, Aukštaičių g. 43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77FC" w14:textId="77777777" w:rsidR="00E0208B" w:rsidRPr="00EB705B" w:rsidRDefault="00E0208B" w:rsidP="00EB705B">
            <w:pPr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Aukštaičių g.43,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CF52" w14:textId="77777777" w:rsidR="00E0208B" w:rsidRPr="00EB705B" w:rsidRDefault="00E0208B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112</w:t>
            </w:r>
          </w:p>
        </w:tc>
      </w:tr>
      <w:tr w:rsidR="00E0208B" w:rsidRPr="00EB705B" w14:paraId="1F18C73A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7CD6" w14:textId="77777777" w:rsidR="00E0208B" w:rsidRPr="00EB705B" w:rsidRDefault="00277F43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9.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E500" w14:textId="77777777" w:rsidR="00E0208B" w:rsidRPr="00EB705B" w:rsidRDefault="00E0208B" w:rsidP="00EB705B">
            <w:pPr>
              <w:spacing w:line="240" w:lineRule="auto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Vandens rezervuaras 4P1gb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00DF" w14:textId="77777777" w:rsidR="00E0208B" w:rsidRPr="00EB705B" w:rsidRDefault="00E0208B" w:rsidP="00EB705B">
            <w:pPr>
              <w:spacing w:line="240" w:lineRule="auto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Aukštaičių g.43,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5CFB" w14:textId="77777777" w:rsidR="00E0208B" w:rsidRPr="00EB705B" w:rsidRDefault="00E0208B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1574</w:t>
            </w:r>
          </w:p>
        </w:tc>
      </w:tr>
      <w:tr w:rsidR="00E0208B" w:rsidRPr="00EB705B" w14:paraId="55FF9345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BED6" w14:textId="77777777" w:rsidR="00E0208B" w:rsidRPr="00EB705B" w:rsidRDefault="00277F43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10.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C526" w14:textId="77777777" w:rsidR="00E0208B" w:rsidRPr="00EB705B" w:rsidRDefault="00E0208B" w:rsidP="00EB705B">
            <w:pPr>
              <w:spacing w:line="240" w:lineRule="auto"/>
              <w:jc w:val="both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Eigulių vandenvietė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1F7F" w14:textId="77777777" w:rsidR="00E0208B" w:rsidRPr="00EB705B" w:rsidRDefault="00E0208B" w:rsidP="00EB705B">
            <w:pPr>
              <w:spacing w:line="240" w:lineRule="auto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Kleboniškio g. 1F,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F2B2" w14:textId="77777777" w:rsidR="00E0208B" w:rsidRPr="00EB705B" w:rsidRDefault="00E0208B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553</w:t>
            </w:r>
          </w:p>
        </w:tc>
      </w:tr>
      <w:tr w:rsidR="00E0208B" w:rsidRPr="00EB705B" w14:paraId="799DD479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A5FE" w14:textId="77777777" w:rsidR="00E0208B" w:rsidRPr="00EB705B" w:rsidRDefault="00277F43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11.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D8A4" w14:textId="77777777" w:rsidR="00E0208B" w:rsidRPr="00EB705B" w:rsidRDefault="00E0208B" w:rsidP="00EB705B">
            <w:pPr>
              <w:spacing w:line="240" w:lineRule="auto"/>
              <w:jc w:val="both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Laboratorijos pastatas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DD7A" w14:textId="77777777" w:rsidR="00E0208B" w:rsidRPr="00EB705B" w:rsidRDefault="00E0208B" w:rsidP="00EB705B">
            <w:pPr>
              <w:spacing w:line="240" w:lineRule="auto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Kleboniškio g. 1F,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5941" w14:textId="77777777" w:rsidR="00E0208B" w:rsidRPr="00EB705B" w:rsidRDefault="00E0208B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1342</w:t>
            </w:r>
          </w:p>
        </w:tc>
      </w:tr>
      <w:tr w:rsidR="00E0208B" w:rsidRPr="00EB705B" w14:paraId="1521A990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1933" w14:textId="77777777" w:rsidR="00E0208B" w:rsidRPr="00EB705B" w:rsidRDefault="00277F43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12.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867B" w14:textId="77777777" w:rsidR="00E0208B" w:rsidRPr="00EB705B" w:rsidRDefault="00E0208B" w:rsidP="00EB705B">
            <w:pPr>
              <w:spacing w:line="240" w:lineRule="auto"/>
              <w:jc w:val="both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Nuotekų valyklos objektai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E510" w14:textId="77777777" w:rsidR="00E0208B" w:rsidRPr="00EB705B" w:rsidRDefault="00E0208B" w:rsidP="00EB705B">
            <w:pPr>
              <w:spacing w:line="240" w:lineRule="auto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Marvelės g. 199A</w:t>
            </w:r>
            <w:r w:rsidR="007B0805" w:rsidRPr="00EB705B">
              <w:rPr>
                <w:rFonts w:ascii="Calibri" w:hAnsi="Calibri" w:cs="Calibri"/>
                <w:sz w:val="24"/>
                <w:szCs w:val="24"/>
                <w:lang w:val="lt-LT"/>
              </w:rPr>
              <w:t>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827C" w14:textId="77777777" w:rsidR="00E0208B" w:rsidRPr="00EB705B" w:rsidRDefault="00E0208B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3000</w:t>
            </w:r>
          </w:p>
        </w:tc>
      </w:tr>
      <w:tr w:rsidR="00E0208B" w:rsidRPr="00EB705B" w14:paraId="1E6E5D52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BCF9" w14:textId="77777777" w:rsidR="00E0208B" w:rsidRPr="00EB705B" w:rsidRDefault="00277F43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13.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771F" w14:textId="77777777" w:rsidR="00E0208B" w:rsidRPr="00EB705B" w:rsidRDefault="00E0208B" w:rsidP="00EB705B">
            <w:pPr>
              <w:spacing w:line="240" w:lineRule="auto"/>
              <w:jc w:val="both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Vandens gerinimo įrenginiai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B1DD" w14:textId="77777777" w:rsidR="00E0208B" w:rsidRPr="00EB705B" w:rsidRDefault="00E0208B" w:rsidP="00EB705B">
            <w:pPr>
              <w:spacing w:line="240" w:lineRule="auto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Chemijos pr. 21,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1757" w14:textId="77777777" w:rsidR="00E0208B" w:rsidRPr="00EB705B" w:rsidRDefault="00E0208B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1183</w:t>
            </w:r>
          </w:p>
        </w:tc>
      </w:tr>
      <w:tr w:rsidR="007B0805" w:rsidRPr="00EB705B" w14:paraId="6AB99057" w14:textId="77777777" w:rsidTr="007B0805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C36C" w14:textId="77777777" w:rsidR="007B0805" w:rsidRPr="00EB705B" w:rsidRDefault="00277F43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14.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B549" w14:textId="77777777" w:rsidR="007B0805" w:rsidRPr="00EB705B" w:rsidRDefault="007B0805" w:rsidP="00EB705B">
            <w:pPr>
              <w:spacing w:line="240" w:lineRule="auto"/>
              <w:jc w:val="both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Pramonės vandens rezervuarai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B46B" w14:textId="77777777" w:rsidR="007B0805" w:rsidRPr="00EB705B" w:rsidRDefault="007B0805" w:rsidP="00EB705B">
            <w:pPr>
              <w:spacing w:line="240" w:lineRule="auto"/>
              <w:rPr>
                <w:rFonts w:ascii="Calibri" w:hAnsi="Calibri" w:cs="Calibri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Chemijos pr. 21, Kaunas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C45339" w14:textId="77777777" w:rsidR="007B0805" w:rsidRPr="00EB705B" w:rsidRDefault="007B0805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3340</w:t>
            </w:r>
          </w:p>
        </w:tc>
      </w:tr>
      <w:tr w:rsidR="007B0805" w:rsidRPr="00EB705B" w14:paraId="5A9C1984" w14:textId="77777777" w:rsidTr="007B0805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4341" w14:textId="77777777" w:rsidR="007B0805" w:rsidRPr="00EB705B" w:rsidRDefault="00277F43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15.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F2CD" w14:textId="77777777" w:rsidR="007B0805" w:rsidRPr="00EB705B" w:rsidRDefault="007B0805" w:rsidP="00EB705B">
            <w:pPr>
              <w:spacing w:line="240" w:lineRule="auto"/>
              <w:jc w:val="both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Pramonės vandens siurblinė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6263" w14:textId="77777777" w:rsidR="007B0805" w:rsidRPr="00EB705B" w:rsidRDefault="007B0805" w:rsidP="00EB705B">
            <w:pPr>
              <w:spacing w:line="240" w:lineRule="auto"/>
              <w:rPr>
                <w:rFonts w:ascii="Calibri" w:hAnsi="Calibri" w:cs="Calibri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Chemijos pr. 21, Kaunas</w:t>
            </w:r>
          </w:p>
        </w:tc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AD477B" w14:textId="77777777" w:rsidR="007B0805" w:rsidRPr="00EB705B" w:rsidRDefault="007B0805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</w:tc>
      </w:tr>
      <w:tr w:rsidR="007B0805" w:rsidRPr="00EB705B" w14:paraId="493958A6" w14:textId="77777777" w:rsidTr="007B0805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C302" w14:textId="77777777" w:rsidR="007B0805" w:rsidRPr="00EB705B" w:rsidRDefault="00277F43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16.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E656" w14:textId="77777777" w:rsidR="007B0805" w:rsidRPr="00EB705B" w:rsidRDefault="007B0805" w:rsidP="00EB705B">
            <w:pPr>
              <w:spacing w:line="240" w:lineRule="auto"/>
              <w:jc w:val="both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Petrašiūnų VGĮ-2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5D70" w14:textId="77777777" w:rsidR="007B0805" w:rsidRPr="00EB705B" w:rsidRDefault="007B0805" w:rsidP="00EB705B">
            <w:pPr>
              <w:spacing w:line="240" w:lineRule="auto"/>
              <w:rPr>
                <w:rFonts w:ascii="Calibri" w:hAnsi="Calibri" w:cs="Calibri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Chemijos pr. 21, Kaunas</w:t>
            </w:r>
          </w:p>
        </w:tc>
        <w:tc>
          <w:tcPr>
            <w:tcW w:w="1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769E" w14:textId="77777777" w:rsidR="007B0805" w:rsidRPr="00EB705B" w:rsidRDefault="007B0805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</w:tc>
      </w:tr>
      <w:tr w:rsidR="007B0805" w:rsidRPr="00EB705B" w14:paraId="17319233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BC8F" w14:textId="77777777" w:rsidR="007B0805" w:rsidRPr="00EB705B" w:rsidRDefault="00277F43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17.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9524" w14:textId="77777777" w:rsidR="007B0805" w:rsidRPr="00EB705B" w:rsidRDefault="007B0805" w:rsidP="00EB705B">
            <w:pPr>
              <w:spacing w:line="240" w:lineRule="auto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Kalniečių vandens siurblinė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3BBA" w14:textId="77777777" w:rsidR="007B0805" w:rsidRPr="00EB705B" w:rsidRDefault="007B0805" w:rsidP="00EB705B">
            <w:pPr>
              <w:spacing w:line="240" w:lineRule="auto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Muravos g. 5,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2A82" w14:textId="77777777" w:rsidR="007B0805" w:rsidRPr="00EB705B" w:rsidRDefault="007B0805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1633</w:t>
            </w:r>
          </w:p>
        </w:tc>
      </w:tr>
      <w:tr w:rsidR="007B0805" w:rsidRPr="00EB705B" w14:paraId="5DCC4ED3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6140" w14:textId="77777777" w:rsidR="007B0805" w:rsidRPr="00EB705B" w:rsidRDefault="00277F43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lastRenderedPageBreak/>
              <w:t>18.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D354" w14:textId="77777777" w:rsidR="007B0805" w:rsidRPr="00EB705B" w:rsidRDefault="007B0805" w:rsidP="00EB705B">
            <w:pPr>
              <w:spacing w:line="240" w:lineRule="auto"/>
              <w:jc w:val="both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Vilijampolės vandens siurblinė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19C2" w14:textId="77777777" w:rsidR="007B0805" w:rsidRPr="00EB705B" w:rsidRDefault="007B0805" w:rsidP="00EB705B">
            <w:pPr>
              <w:spacing w:line="240" w:lineRule="auto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Apuolės g. 7,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CB97" w14:textId="77777777" w:rsidR="007B0805" w:rsidRPr="00EB705B" w:rsidRDefault="007B0805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766</w:t>
            </w:r>
          </w:p>
        </w:tc>
      </w:tr>
      <w:tr w:rsidR="00277F43" w:rsidRPr="00EB705B" w14:paraId="5100FA2A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DA56" w14:textId="77777777" w:rsidR="00277F43" w:rsidRPr="00EB705B" w:rsidRDefault="00277F43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19.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B503" w14:textId="77777777" w:rsidR="00277F43" w:rsidRPr="00EB705B" w:rsidRDefault="00277F43" w:rsidP="00EB705B">
            <w:pPr>
              <w:spacing w:line="240" w:lineRule="auto"/>
              <w:jc w:val="both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Petrašiūnų vandens siurblinė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0E88" w14:textId="77777777" w:rsidR="00277F43" w:rsidRPr="00EB705B" w:rsidRDefault="00277F43" w:rsidP="00EB705B">
            <w:pPr>
              <w:spacing w:line="240" w:lineRule="auto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R. Kalantos g. 120,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4B19" w14:textId="77777777" w:rsidR="00277F43" w:rsidRPr="00EB705B" w:rsidRDefault="00277F43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1748</w:t>
            </w:r>
          </w:p>
        </w:tc>
      </w:tr>
      <w:tr w:rsidR="007B0805" w:rsidRPr="00EB705B" w14:paraId="66AA9ABB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EF4E" w14:textId="77777777" w:rsidR="007B0805" w:rsidRPr="00EB705B" w:rsidRDefault="00277F43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20.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5935" w14:textId="77777777" w:rsidR="007B0805" w:rsidRPr="00EB705B" w:rsidRDefault="007B0805" w:rsidP="00EB705B">
            <w:pPr>
              <w:spacing w:line="240" w:lineRule="auto"/>
              <w:jc w:val="both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Domeikavos vandens siurblinė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FFDF" w14:textId="77777777" w:rsidR="007B0805" w:rsidRPr="00EB705B" w:rsidRDefault="007B0805" w:rsidP="00EB705B">
            <w:pPr>
              <w:spacing w:line="240" w:lineRule="auto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Bažnyčios g. 30 (Domeikava)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0201" w14:textId="77777777" w:rsidR="007B0805" w:rsidRPr="00EB705B" w:rsidRDefault="007B0805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166</w:t>
            </w:r>
          </w:p>
        </w:tc>
      </w:tr>
      <w:tr w:rsidR="007B0805" w:rsidRPr="00EB705B" w14:paraId="3E56C878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E4E2" w14:textId="77777777" w:rsidR="007B0805" w:rsidRPr="00EB705B" w:rsidRDefault="00277F43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21.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7517" w14:textId="77777777" w:rsidR="007B0805" w:rsidRPr="00EB705B" w:rsidRDefault="007B0805" w:rsidP="00EB705B">
            <w:pPr>
              <w:spacing w:line="240" w:lineRule="auto"/>
              <w:jc w:val="both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Aleksoto vandens siurblinė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B5AB" w14:textId="77777777" w:rsidR="007B0805" w:rsidRPr="00EB705B" w:rsidRDefault="007B0805" w:rsidP="00EB705B">
            <w:pPr>
              <w:spacing w:line="240" w:lineRule="auto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Dariaus ir Girėno g. 42,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3172" w14:textId="77777777" w:rsidR="007B0805" w:rsidRPr="00EB705B" w:rsidRDefault="007B0805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396</w:t>
            </w:r>
          </w:p>
        </w:tc>
      </w:tr>
      <w:tr w:rsidR="007B0805" w:rsidRPr="00EB705B" w14:paraId="617441AB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665B" w14:textId="77777777" w:rsidR="007B0805" w:rsidRPr="00EB705B" w:rsidRDefault="00277F43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22.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84D4" w14:textId="77777777" w:rsidR="007B0805" w:rsidRPr="00EB705B" w:rsidRDefault="007B0805" w:rsidP="00EB705B">
            <w:pPr>
              <w:spacing w:line="240" w:lineRule="auto"/>
              <w:jc w:val="both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Domeikavos vandens siurblinė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95B3" w14:textId="77777777" w:rsidR="007B0805" w:rsidRPr="00EB705B" w:rsidRDefault="007B0805" w:rsidP="00EB705B">
            <w:pPr>
              <w:spacing w:line="240" w:lineRule="auto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Neries g. 1, Domeikava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E850" w14:textId="77777777" w:rsidR="007B0805" w:rsidRPr="00EB705B" w:rsidRDefault="007B0805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238</w:t>
            </w:r>
          </w:p>
        </w:tc>
      </w:tr>
      <w:tr w:rsidR="007B0805" w:rsidRPr="00EB705B" w14:paraId="3DE97973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1995" w14:textId="77777777" w:rsidR="007B0805" w:rsidRPr="00EB705B" w:rsidRDefault="00277F43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23.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4884" w14:textId="77777777" w:rsidR="007B0805" w:rsidRPr="00EB705B" w:rsidRDefault="007B0805" w:rsidP="00EB705B">
            <w:pPr>
              <w:spacing w:line="240" w:lineRule="auto"/>
              <w:jc w:val="both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A. Panemunės vandens siurblinė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AC32" w14:textId="77777777" w:rsidR="007B0805" w:rsidRPr="00EB705B" w:rsidRDefault="007B0805" w:rsidP="00EB705B">
            <w:pPr>
              <w:spacing w:line="240" w:lineRule="auto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Sakalų g. 2,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D580" w14:textId="77777777" w:rsidR="007B0805" w:rsidRPr="00EB705B" w:rsidRDefault="007B0805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154</w:t>
            </w:r>
          </w:p>
        </w:tc>
      </w:tr>
      <w:tr w:rsidR="007B0805" w:rsidRPr="00EB705B" w14:paraId="15D28F6F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0479" w14:textId="77777777" w:rsidR="007B0805" w:rsidRPr="00EB705B" w:rsidRDefault="00277F43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24.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6BAD" w14:textId="77777777" w:rsidR="007B0805" w:rsidRPr="00EB705B" w:rsidRDefault="007B0805" w:rsidP="00EB705B">
            <w:pPr>
              <w:spacing w:line="240" w:lineRule="auto"/>
              <w:jc w:val="both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Garliavos vandens siurblinė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9DE6" w14:textId="77777777" w:rsidR="007B0805" w:rsidRPr="00EB705B" w:rsidRDefault="007B0805" w:rsidP="00EB705B">
            <w:pPr>
              <w:spacing w:line="240" w:lineRule="auto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Žalioji g. 31, Garliava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3010" w14:textId="77777777" w:rsidR="007B0805" w:rsidRPr="00EB705B" w:rsidRDefault="007B0805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279</w:t>
            </w:r>
          </w:p>
        </w:tc>
      </w:tr>
      <w:tr w:rsidR="007B0805" w:rsidRPr="00EB705B" w14:paraId="7924D4EA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62F3" w14:textId="77777777" w:rsidR="007B0805" w:rsidRPr="00EB705B" w:rsidRDefault="00277F43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25.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E503" w14:textId="77777777" w:rsidR="007B0805" w:rsidRPr="00EB705B" w:rsidRDefault="007B0805" w:rsidP="00EB705B">
            <w:pPr>
              <w:spacing w:line="240" w:lineRule="auto"/>
              <w:jc w:val="both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Nuotekų grotų pastatas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6AAB" w14:textId="77777777" w:rsidR="007B0805" w:rsidRPr="00EB705B" w:rsidRDefault="007B0805" w:rsidP="00EB705B">
            <w:pPr>
              <w:spacing w:line="240" w:lineRule="auto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Bartuvos g. 13A</w:t>
            </w:r>
            <w:r w:rsidR="00277F43" w:rsidRPr="00EB705B">
              <w:rPr>
                <w:rFonts w:ascii="Calibri" w:hAnsi="Calibri" w:cs="Calibri"/>
                <w:sz w:val="24"/>
                <w:szCs w:val="24"/>
                <w:lang w:val="lt-LT"/>
              </w:rPr>
              <w:t>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2660" w14:textId="77777777" w:rsidR="007B0805" w:rsidRPr="00EB705B" w:rsidRDefault="007B0805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284</w:t>
            </w:r>
          </w:p>
        </w:tc>
      </w:tr>
      <w:tr w:rsidR="007B0805" w:rsidRPr="00EB705B" w14:paraId="69179D99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FD03" w14:textId="77777777" w:rsidR="007B0805" w:rsidRPr="00EB705B" w:rsidRDefault="00277F43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26.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1410" w14:textId="77777777" w:rsidR="007B0805" w:rsidRPr="00EB705B" w:rsidRDefault="007B0805" w:rsidP="00EB705B">
            <w:pPr>
              <w:spacing w:line="240" w:lineRule="auto"/>
              <w:jc w:val="both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Nuotekų siurblinė Nr. 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7796" w14:textId="77777777" w:rsidR="007B0805" w:rsidRPr="00EB705B" w:rsidRDefault="007B0805" w:rsidP="00EB705B">
            <w:pPr>
              <w:spacing w:line="240" w:lineRule="auto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H. ir O. Minkovskių g. 33,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A42A" w14:textId="77777777" w:rsidR="007B0805" w:rsidRPr="00EB705B" w:rsidRDefault="007B0805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273</w:t>
            </w:r>
          </w:p>
        </w:tc>
      </w:tr>
      <w:tr w:rsidR="007B0805" w:rsidRPr="00EB705B" w14:paraId="71A4C27C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D537" w14:textId="77777777" w:rsidR="007B0805" w:rsidRPr="00EB705B" w:rsidRDefault="00277F43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27.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88A1" w14:textId="77777777" w:rsidR="007B0805" w:rsidRPr="00EB705B" w:rsidRDefault="007B0805" w:rsidP="00EB705B">
            <w:pPr>
              <w:spacing w:line="240" w:lineRule="auto"/>
              <w:jc w:val="both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Nuotekų siurblinė Nr. 4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66AC" w14:textId="77777777" w:rsidR="007B0805" w:rsidRPr="00EB705B" w:rsidRDefault="007B0805" w:rsidP="00EB705B">
            <w:pPr>
              <w:spacing w:line="240" w:lineRule="auto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R. Kalantos g. 20,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BAAF" w14:textId="77777777" w:rsidR="007B0805" w:rsidRPr="00EB705B" w:rsidRDefault="007B0805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545</w:t>
            </w:r>
          </w:p>
        </w:tc>
      </w:tr>
      <w:tr w:rsidR="007B0805" w:rsidRPr="00EB705B" w14:paraId="19397F7C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F313" w14:textId="77777777" w:rsidR="007B0805" w:rsidRPr="00EB705B" w:rsidRDefault="00277F43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28.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0CA0" w14:textId="77777777" w:rsidR="007B0805" w:rsidRPr="00EB705B" w:rsidRDefault="007B0805" w:rsidP="00EB705B">
            <w:pPr>
              <w:spacing w:line="240" w:lineRule="auto"/>
              <w:jc w:val="both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Nuotekų siurblinė Nr. 161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1F1A" w14:textId="77777777" w:rsidR="007B0805" w:rsidRPr="00EB705B" w:rsidRDefault="007B0805" w:rsidP="00EB705B">
            <w:pPr>
              <w:spacing w:line="240" w:lineRule="auto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Kalantos g. 124</w:t>
            </w:r>
            <w:r w:rsidR="00277F43" w:rsidRPr="00EB705B">
              <w:rPr>
                <w:rFonts w:ascii="Calibri" w:hAnsi="Calibri" w:cs="Calibri"/>
                <w:sz w:val="24"/>
                <w:szCs w:val="24"/>
                <w:lang w:val="lt-LT"/>
              </w:rPr>
              <w:t>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257F" w14:textId="77777777" w:rsidR="007B0805" w:rsidRPr="00EB705B" w:rsidRDefault="007B0805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184</w:t>
            </w:r>
          </w:p>
        </w:tc>
      </w:tr>
      <w:tr w:rsidR="007B0805" w:rsidRPr="00EB705B" w14:paraId="3431743F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85BF" w14:textId="77777777" w:rsidR="007B0805" w:rsidRPr="00EB705B" w:rsidRDefault="00277F43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29.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D817" w14:textId="77777777" w:rsidR="007B0805" w:rsidRPr="00EB705B" w:rsidRDefault="007B0805" w:rsidP="00EB705B">
            <w:pPr>
              <w:spacing w:line="240" w:lineRule="auto"/>
              <w:jc w:val="both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Nuotekų siurblinė Nr. 5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ACD1" w14:textId="77777777" w:rsidR="007B0805" w:rsidRPr="00EB705B" w:rsidRDefault="007B0805" w:rsidP="00EB705B">
            <w:pPr>
              <w:spacing w:line="240" w:lineRule="auto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Popieriaus g. 15,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AC2F" w14:textId="77777777" w:rsidR="007B0805" w:rsidRPr="00EB705B" w:rsidRDefault="007B0805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450</w:t>
            </w:r>
          </w:p>
        </w:tc>
      </w:tr>
      <w:tr w:rsidR="007B0805" w:rsidRPr="00EB705B" w14:paraId="38FACADE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6163" w14:textId="77777777" w:rsidR="007B0805" w:rsidRPr="00EB705B" w:rsidRDefault="00277F43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30.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FE43" w14:textId="77777777" w:rsidR="007B0805" w:rsidRPr="00EB705B" w:rsidRDefault="007B0805" w:rsidP="00EB705B">
            <w:pPr>
              <w:spacing w:line="240" w:lineRule="auto"/>
              <w:jc w:val="both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Nuotekų siurblinė Nr. 6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2E61" w14:textId="77777777" w:rsidR="007B0805" w:rsidRPr="00EB705B" w:rsidRDefault="007B0805" w:rsidP="00EB705B">
            <w:pPr>
              <w:spacing w:line="240" w:lineRule="auto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Betygalos g. 4,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F124" w14:textId="77777777" w:rsidR="007B0805" w:rsidRPr="00EB705B" w:rsidRDefault="007B0805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650</w:t>
            </w:r>
          </w:p>
        </w:tc>
      </w:tr>
      <w:tr w:rsidR="007B0805" w:rsidRPr="00EB705B" w14:paraId="1A73689E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89DB" w14:textId="77777777" w:rsidR="007B0805" w:rsidRPr="00EB705B" w:rsidRDefault="00277F43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31.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5CEA" w14:textId="77777777" w:rsidR="007B0805" w:rsidRPr="00EB705B" w:rsidRDefault="007B0805" w:rsidP="00EB705B">
            <w:pPr>
              <w:spacing w:line="240" w:lineRule="auto"/>
              <w:jc w:val="both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Nuotekų siurblinė Nr. 13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6C5A" w14:textId="77777777" w:rsidR="007B0805" w:rsidRPr="00EB705B" w:rsidRDefault="007B0805" w:rsidP="00EB705B">
            <w:pPr>
              <w:spacing w:line="240" w:lineRule="auto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Technikos g. 13,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8F8A" w14:textId="77777777" w:rsidR="007B0805" w:rsidRPr="00EB705B" w:rsidRDefault="007B0805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254</w:t>
            </w:r>
          </w:p>
        </w:tc>
      </w:tr>
      <w:tr w:rsidR="007B0805" w:rsidRPr="00EB705B" w14:paraId="2CF68165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33D0" w14:textId="77777777" w:rsidR="007B0805" w:rsidRPr="00EB705B" w:rsidRDefault="00277F43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32.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982A" w14:textId="77777777" w:rsidR="007B0805" w:rsidRPr="00EB705B" w:rsidRDefault="007B0805" w:rsidP="00EB705B">
            <w:pPr>
              <w:spacing w:line="240" w:lineRule="auto"/>
              <w:jc w:val="both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Grotų pastatas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68C8" w14:textId="77777777" w:rsidR="007B0805" w:rsidRPr="00EB705B" w:rsidRDefault="007B0805" w:rsidP="00EB705B">
            <w:pPr>
              <w:spacing w:line="240" w:lineRule="auto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Ašigalio g. 8,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C5A8" w14:textId="77777777" w:rsidR="007B0805" w:rsidRPr="00EB705B" w:rsidRDefault="007B0805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665</w:t>
            </w:r>
          </w:p>
        </w:tc>
      </w:tr>
      <w:tr w:rsidR="007B0805" w:rsidRPr="00EB705B" w14:paraId="15E9EA86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BE7C" w14:textId="77777777" w:rsidR="007B0805" w:rsidRPr="00EB705B" w:rsidRDefault="00277F43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33.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56C4" w14:textId="77777777" w:rsidR="007B0805" w:rsidRPr="00EB705B" w:rsidRDefault="007B0805" w:rsidP="00EB705B">
            <w:pPr>
              <w:spacing w:line="240" w:lineRule="auto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Nuotekų valyklos dumblo poligonas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6E21" w14:textId="77777777" w:rsidR="007B0805" w:rsidRPr="00EB705B" w:rsidRDefault="007B0805" w:rsidP="00EB705B">
            <w:pPr>
              <w:spacing w:line="240" w:lineRule="auto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Vilemų km., Zapyškio sen., Kauno r.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A20F" w14:textId="77777777" w:rsidR="007B0805" w:rsidRPr="00EB705B" w:rsidRDefault="007B0805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43</w:t>
            </w:r>
          </w:p>
        </w:tc>
      </w:tr>
      <w:tr w:rsidR="007B0805" w:rsidRPr="00EB705B" w14:paraId="052BF476" w14:textId="77777777" w:rsidTr="00277F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DEAF" w14:textId="77777777" w:rsidR="007B0805" w:rsidRPr="00EB705B" w:rsidRDefault="00277F43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34.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CEC4" w14:textId="77777777" w:rsidR="007B0805" w:rsidRPr="00EB705B" w:rsidRDefault="007B0805" w:rsidP="00EB705B">
            <w:pPr>
              <w:spacing w:line="240" w:lineRule="auto"/>
              <w:jc w:val="both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II-kėlimo vandens siurblinė Nr. 7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2453" w14:textId="77777777" w:rsidR="007B0805" w:rsidRPr="00EB705B" w:rsidRDefault="007B0805" w:rsidP="00EB705B">
            <w:pPr>
              <w:spacing w:line="240" w:lineRule="auto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Krėvės pr. 98A</w:t>
            </w:r>
            <w:r w:rsidR="00277F43" w:rsidRPr="00EB705B">
              <w:rPr>
                <w:rFonts w:ascii="Calibri" w:hAnsi="Calibri" w:cs="Calibri"/>
                <w:sz w:val="24"/>
                <w:szCs w:val="24"/>
                <w:lang w:val="lt-LT"/>
              </w:rPr>
              <w:t>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445F1" w14:textId="77777777" w:rsidR="007B0805" w:rsidRPr="00EB705B" w:rsidRDefault="007B0805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85</w:t>
            </w:r>
          </w:p>
        </w:tc>
      </w:tr>
      <w:tr w:rsidR="007B0805" w:rsidRPr="00EB705B" w14:paraId="5E71C0C8" w14:textId="77777777" w:rsidTr="00277F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1868" w14:textId="77777777" w:rsidR="007B0805" w:rsidRPr="00EB705B" w:rsidRDefault="00277F43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35.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F07A" w14:textId="77777777" w:rsidR="007B0805" w:rsidRPr="00EB705B" w:rsidRDefault="007B0805" w:rsidP="00EB705B">
            <w:pPr>
              <w:spacing w:line="240" w:lineRule="auto"/>
              <w:jc w:val="both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II-kėlimo vandens siurblinė Nr. 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2FA0" w14:textId="77777777" w:rsidR="007B0805" w:rsidRPr="00EB705B" w:rsidRDefault="007B0805" w:rsidP="00EB705B">
            <w:pPr>
              <w:spacing w:line="240" w:lineRule="auto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Lukšio g. 45A</w:t>
            </w:r>
            <w:r w:rsidR="00277F43" w:rsidRPr="00EB705B">
              <w:rPr>
                <w:rFonts w:ascii="Calibri" w:hAnsi="Calibri" w:cs="Calibri"/>
                <w:sz w:val="24"/>
                <w:szCs w:val="24"/>
                <w:lang w:val="lt-LT"/>
              </w:rPr>
              <w:t>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7B32E" w14:textId="77777777" w:rsidR="007B0805" w:rsidRPr="00EB705B" w:rsidRDefault="007B0805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153</w:t>
            </w:r>
          </w:p>
        </w:tc>
      </w:tr>
      <w:tr w:rsidR="007B0805" w:rsidRPr="00EB705B" w14:paraId="2F031E8A" w14:textId="77777777" w:rsidTr="00277F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A022" w14:textId="77777777" w:rsidR="007B0805" w:rsidRPr="00EB705B" w:rsidRDefault="00277F43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36.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0C46" w14:textId="77777777" w:rsidR="007B0805" w:rsidRPr="00EB705B" w:rsidRDefault="007B0805" w:rsidP="00EB705B">
            <w:pPr>
              <w:spacing w:line="240" w:lineRule="auto"/>
              <w:jc w:val="both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II-kėlimo vandens siurblinė Nr. 15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9DB1" w14:textId="77777777" w:rsidR="007B0805" w:rsidRPr="00EB705B" w:rsidRDefault="007B0805" w:rsidP="00EB705B">
            <w:pPr>
              <w:spacing w:line="240" w:lineRule="auto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Ukmergės g. 4B</w:t>
            </w:r>
            <w:r w:rsidR="00277F43" w:rsidRPr="00EB705B">
              <w:rPr>
                <w:rFonts w:ascii="Calibri" w:hAnsi="Calibri" w:cs="Calibri"/>
                <w:sz w:val="24"/>
                <w:szCs w:val="24"/>
                <w:lang w:val="lt-LT"/>
              </w:rPr>
              <w:t>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254FB" w14:textId="77777777" w:rsidR="007B0805" w:rsidRPr="00EB705B" w:rsidRDefault="007B0805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144</w:t>
            </w:r>
          </w:p>
        </w:tc>
      </w:tr>
      <w:tr w:rsidR="007B0805" w:rsidRPr="00EB705B" w14:paraId="4B837A95" w14:textId="77777777" w:rsidTr="00277F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69A1" w14:textId="77777777" w:rsidR="007B0805" w:rsidRPr="00EB705B" w:rsidRDefault="00277F43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37.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02A2" w14:textId="77777777" w:rsidR="007B0805" w:rsidRPr="00EB705B" w:rsidRDefault="007B0805" w:rsidP="00EB705B">
            <w:pPr>
              <w:spacing w:line="240" w:lineRule="auto"/>
              <w:jc w:val="both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II-kėlimo vandens siurblinė Nr. 19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BCB8" w14:textId="77777777" w:rsidR="007B0805" w:rsidRPr="00EB705B" w:rsidRDefault="007B0805" w:rsidP="00EB705B">
            <w:pPr>
              <w:spacing w:line="240" w:lineRule="auto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 xml:space="preserve">Taikos </w:t>
            </w:r>
            <w:r w:rsidR="00277F43" w:rsidRPr="00EB705B">
              <w:rPr>
                <w:rFonts w:ascii="Calibri" w:hAnsi="Calibri" w:cs="Calibri"/>
                <w:sz w:val="24"/>
                <w:szCs w:val="24"/>
                <w:lang w:val="lt-LT"/>
              </w:rPr>
              <w:t>p</w:t>
            </w: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r. 86E</w:t>
            </w:r>
            <w:r w:rsidR="00277F43" w:rsidRPr="00EB705B">
              <w:rPr>
                <w:rFonts w:ascii="Calibri" w:hAnsi="Calibri" w:cs="Calibri"/>
                <w:sz w:val="24"/>
                <w:szCs w:val="24"/>
                <w:lang w:val="lt-LT"/>
              </w:rPr>
              <w:t>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DBDB3" w14:textId="77777777" w:rsidR="007B0805" w:rsidRPr="00EB705B" w:rsidRDefault="007B0805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155</w:t>
            </w:r>
          </w:p>
        </w:tc>
      </w:tr>
      <w:tr w:rsidR="007B0805" w:rsidRPr="00EB705B" w14:paraId="0E42630E" w14:textId="77777777" w:rsidTr="00277F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7807" w14:textId="77777777" w:rsidR="007B0805" w:rsidRPr="00EB705B" w:rsidRDefault="00277F43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38.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6C7A" w14:textId="77777777" w:rsidR="007B0805" w:rsidRPr="00EB705B" w:rsidRDefault="007B0805" w:rsidP="00EB705B">
            <w:pPr>
              <w:spacing w:line="240" w:lineRule="auto"/>
              <w:jc w:val="both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II-kėlimo vandens siurblinė Nr. 21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462E" w14:textId="77777777" w:rsidR="007B0805" w:rsidRPr="00EB705B" w:rsidRDefault="007B0805" w:rsidP="00EB705B">
            <w:pPr>
              <w:spacing w:line="240" w:lineRule="auto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Partizanų g. 98A</w:t>
            </w:r>
            <w:r w:rsidR="00277F43" w:rsidRPr="00EB705B">
              <w:rPr>
                <w:rFonts w:ascii="Calibri" w:hAnsi="Calibri" w:cs="Calibri"/>
                <w:sz w:val="24"/>
                <w:szCs w:val="24"/>
                <w:lang w:val="lt-LT"/>
              </w:rPr>
              <w:t>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245F3" w14:textId="77777777" w:rsidR="007B0805" w:rsidRPr="00EB705B" w:rsidRDefault="007B0805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34</w:t>
            </w:r>
          </w:p>
        </w:tc>
      </w:tr>
      <w:tr w:rsidR="007B0805" w:rsidRPr="00EB705B" w14:paraId="59F76660" w14:textId="77777777" w:rsidTr="00277F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D985" w14:textId="77777777" w:rsidR="007B0805" w:rsidRPr="00EB705B" w:rsidRDefault="00277F43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39.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7718" w14:textId="77777777" w:rsidR="007B0805" w:rsidRPr="00EB705B" w:rsidRDefault="007B0805" w:rsidP="00EB705B">
            <w:pPr>
              <w:spacing w:line="240" w:lineRule="auto"/>
              <w:jc w:val="both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II-kėlimo vandens siurblinė Nr. 22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9AE6" w14:textId="77777777" w:rsidR="007B0805" w:rsidRPr="00EB705B" w:rsidRDefault="007B0805" w:rsidP="00EB705B">
            <w:pPr>
              <w:spacing w:line="240" w:lineRule="auto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Partizanų g. 168A</w:t>
            </w:r>
            <w:r w:rsidR="00277F43" w:rsidRPr="00EB705B">
              <w:rPr>
                <w:rFonts w:ascii="Calibri" w:hAnsi="Calibri" w:cs="Calibri"/>
                <w:sz w:val="24"/>
                <w:szCs w:val="24"/>
                <w:lang w:val="lt-LT"/>
              </w:rPr>
              <w:t>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758D3" w14:textId="77777777" w:rsidR="007B0805" w:rsidRPr="00EB705B" w:rsidRDefault="007B0805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45</w:t>
            </w:r>
          </w:p>
        </w:tc>
      </w:tr>
      <w:tr w:rsidR="00277F43" w:rsidRPr="00EB705B" w14:paraId="2734D195" w14:textId="77777777" w:rsidTr="00277F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54E9" w14:textId="77777777" w:rsidR="00277F43" w:rsidRPr="00EB705B" w:rsidRDefault="00277F43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40.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0E90" w14:textId="77777777" w:rsidR="00277F43" w:rsidRPr="00EB705B" w:rsidRDefault="00277F43" w:rsidP="00EB705B">
            <w:pPr>
              <w:spacing w:line="240" w:lineRule="auto"/>
              <w:jc w:val="both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II-kėlimo vandens siurblinė Nr. 23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92B1" w14:textId="77777777" w:rsidR="00277F43" w:rsidRPr="00EB705B" w:rsidRDefault="00277F43" w:rsidP="00EB705B">
            <w:pPr>
              <w:spacing w:line="240" w:lineRule="auto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Partizanų g. 198A,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85BC1" w14:textId="77777777" w:rsidR="00277F43" w:rsidRPr="00EB705B" w:rsidRDefault="00277F43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34</w:t>
            </w:r>
          </w:p>
        </w:tc>
      </w:tr>
      <w:tr w:rsidR="00277F43" w:rsidRPr="00EB705B" w14:paraId="6D86881A" w14:textId="77777777" w:rsidTr="00277F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0C22" w14:textId="77777777" w:rsidR="00277F43" w:rsidRPr="00EB705B" w:rsidRDefault="00277F43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41.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475F" w14:textId="77777777" w:rsidR="00277F43" w:rsidRPr="00EB705B" w:rsidRDefault="00277F43" w:rsidP="00EB705B">
            <w:pPr>
              <w:spacing w:line="240" w:lineRule="auto"/>
              <w:jc w:val="both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II-kėlimo vandens siurblinė Nr. 24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EB3E" w14:textId="77777777" w:rsidR="00277F43" w:rsidRPr="00EB705B" w:rsidRDefault="00277F43" w:rsidP="00EB705B">
            <w:pPr>
              <w:spacing w:line="240" w:lineRule="auto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Raudondvario g. 204B,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E7A4C" w14:textId="77777777" w:rsidR="00277F43" w:rsidRPr="00EB705B" w:rsidRDefault="00277F43" w:rsidP="00EB705B">
            <w:pPr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B705B">
              <w:rPr>
                <w:rFonts w:ascii="Calibri" w:hAnsi="Calibri" w:cs="Calibri"/>
                <w:sz w:val="24"/>
                <w:szCs w:val="24"/>
                <w:lang w:val="lt-LT"/>
              </w:rPr>
              <w:t>60</w:t>
            </w:r>
          </w:p>
        </w:tc>
      </w:tr>
    </w:tbl>
    <w:p w14:paraId="5D204D1F" w14:textId="77777777" w:rsidR="000B438C" w:rsidRPr="00EB705B" w:rsidRDefault="000B438C" w:rsidP="00EB705B">
      <w:pPr>
        <w:spacing w:line="240" w:lineRule="auto"/>
        <w:rPr>
          <w:rFonts w:ascii="Calibri" w:hAnsi="Calibri" w:cs="Calibri"/>
        </w:rPr>
      </w:pPr>
    </w:p>
    <w:p w14:paraId="3B3B8BE2" w14:textId="77777777" w:rsidR="00474909" w:rsidRPr="00EB705B" w:rsidRDefault="00474909" w:rsidP="00EB705B">
      <w:pPr>
        <w:spacing w:before="120" w:after="0" w:line="240" w:lineRule="auto"/>
        <w:rPr>
          <w:rFonts w:ascii="Calibri" w:eastAsia="Times New Roman" w:hAnsi="Calibri" w:cs="Calibri"/>
          <w:b/>
          <w:sz w:val="28"/>
          <w:szCs w:val="28"/>
          <w:lang w:val="lt-LT" w:eastAsia="lt-LT"/>
        </w:rPr>
      </w:pPr>
      <w:r w:rsidRPr="00EB705B">
        <w:rPr>
          <w:rFonts w:ascii="Calibri" w:eastAsia="Times New Roman" w:hAnsi="Calibri" w:cs="Calibri"/>
          <w:b/>
          <w:sz w:val="28"/>
          <w:szCs w:val="28"/>
          <w:lang w:val="lt-LT" w:eastAsia="lt-LT"/>
        </w:rPr>
        <w:lastRenderedPageBreak/>
        <w:t>Siurblinės ir vandens gręžiniai</w:t>
      </w:r>
    </w:p>
    <w:p w14:paraId="76722CF9" w14:textId="77777777" w:rsidR="00494825" w:rsidRPr="00EB705B" w:rsidRDefault="00494825" w:rsidP="00EB705B">
      <w:pPr>
        <w:spacing w:line="240" w:lineRule="auto"/>
        <w:rPr>
          <w:rFonts w:ascii="Calibri" w:hAnsi="Calibri" w:cs="Calibri"/>
        </w:rPr>
      </w:pPr>
    </w:p>
    <w:tbl>
      <w:tblPr>
        <w:tblW w:w="7797" w:type="dxa"/>
        <w:tblInd w:w="-1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3828"/>
        <w:gridCol w:w="2977"/>
      </w:tblGrid>
      <w:tr w:rsidR="00474909" w:rsidRPr="00EB705B" w14:paraId="546B5BC3" w14:textId="77777777" w:rsidTr="00474909">
        <w:trPr>
          <w:trHeight w:val="1065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343E6D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b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  <w:b/>
                <w:bCs/>
                <w:szCs w:val="22"/>
              </w:rPr>
              <w:t>Zonos numeris</w:t>
            </w:r>
            <w:r w:rsidRPr="00EB705B">
              <w:rPr>
                <w:rStyle w:val="eop"/>
                <w:rFonts w:ascii="Calibri" w:hAnsi="Calibri" w:cs="Calibri"/>
                <w:b/>
                <w:szCs w:val="22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04B99B7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  <w:b/>
                <w:bCs/>
                <w:szCs w:val="22"/>
              </w:rPr>
              <w:t>Objekto pavadinimas</w:t>
            </w:r>
            <w:r w:rsidRPr="00EB705B">
              <w:rPr>
                <w:rStyle w:val="eop"/>
                <w:rFonts w:ascii="Calibri" w:hAnsi="Calibri" w:cs="Calibri"/>
                <w:szCs w:val="22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F54CB36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  <w:b/>
                <w:bCs/>
                <w:szCs w:val="22"/>
              </w:rPr>
              <w:t>Koordinatės</w:t>
            </w:r>
          </w:p>
          <w:p w14:paraId="3304A644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  <w:b/>
                <w:bCs/>
                <w:szCs w:val="22"/>
              </w:rPr>
              <w:t>LKS - 94 ir WGS - 84</w:t>
            </w:r>
            <w:r w:rsidRPr="00EB705B">
              <w:rPr>
                <w:rStyle w:val="eop"/>
                <w:rFonts w:ascii="Calibri" w:hAnsi="Calibri" w:cs="Calibri"/>
                <w:szCs w:val="22"/>
              </w:rPr>
              <w:t> </w:t>
            </w:r>
          </w:p>
        </w:tc>
      </w:tr>
      <w:tr w:rsidR="00474909" w:rsidRPr="00EB705B" w14:paraId="2B047A50" w14:textId="77777777" w:rsidTr="00474909">
        <w:trPr>
          <w:trHeight w:val="300"/>
        </w:trPr>
        <w:tc>
          <w:tcPr>
            <w:tcW w:w="77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5AC389C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  <w:b/>
                <w:bCs/>
              </w:rPr>
              <w:t>KLEBONIŠKIO VANDENVIETĖ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  <w:r w:rsidRPr="00EB705B">
              <w:rPr>
                <w:rStyle w:val="eop"/>
                <w:rFonts w:ascii="Calibri" w:hAnsi="Calibri" w:cs="Calibri"/>
                <w:b/>
              </w:rPr>
              <w:t>Kleboniškio g. 1</w:t>
            </w:r>
          </w:p>
        </w:tc>
      </w:tr>
      <w:tr w:rsidR="00474909" w:rsidRPr="00EB705B" w14:paraId="12F2E477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5D50708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3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7BB20C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EB705B">
              <w:rPr>
                <w:rStyle w:val="normaltextrun"/>
                <w:rFonts w:ascii="Calibri" w:hAnsi="Calibri" w:cs="Calibri"/>
              </w:rPr>
              <w:t>Vandenruošos</w:t>
            </w:r>
            <w:proofErr w:type="spellEnd"/>
            <w:r w:rsidRPr="00EB705B">
              <w:rPr>
                <w:rStyle w:val="normaltextrun"/>
                <w:rFonts w:ascii="Calibri" w:hAnsi="Calibri" w:cs="Calibri"/>
              </w:rPr>
              <w:t xml:space="preserve"> pastatas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6A3EA9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496041, 6091086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66DE801C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B336181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4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305526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Antro kėlimo siurblinės pastatas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3F70FD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496005, 6091120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3A2DE9D4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0E5A916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5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946E96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Vandens rezervuarai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632FCF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496018, 6091097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4AC7A867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704B77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0BBD25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Aikštelė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E63EEA9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6ED7C324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8945D8B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7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D58D71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Tvora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9FE9C4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40DB1A43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6662C18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8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B68F60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Transformatorinė (el. skydinė)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A73CFB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495998, 6091099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2943C7DD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8B5535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9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509610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S1E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A99CC69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6091193, 496095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7A2AA92D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8573C75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10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B71FCF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S2E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D4C10BB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6091141, 496096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0AE944A9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A91BFB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11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FA3571B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S4E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851885E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6091149, 496093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67E6C85D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FBB7F3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12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CCB3BB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S5E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817C73A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6091205,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  <w:p w14:paraId="7342E20B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496071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0567708F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A1881B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13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EF3200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S2D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95DFAB2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6091033, 495952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56A34434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55D505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14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3DA0E10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S6D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F5A4F5B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6090887, 495801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02310895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7C592E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15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760ED4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S7D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523C20B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6090917,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  <w:p w14:paraId="07D7F079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495830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0ABF351E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E22FF91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16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FB32371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S8D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6634E49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6090963, 495859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51EBC705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657745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17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39D74D3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S9D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A978590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EB705B">
              <w:rPr>
                <w:rStyle w:val="normaltextrun"/>
                <w:rFonts w:ascii="Calibri" w:hAnsi="Calibri" w:cs="Calibri"/>
              </w:rPr>
              <w:t>Užtampuotas</w:t>
            </w:r>
            <w:proofErr w:type="spellEnd"/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340C6449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D3EDF42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18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07DC04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S10D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89054A7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6091062, 495950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084024BA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700149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19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EE3346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S11D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E31D187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6090999, 495870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04BEF8CB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CDB0A4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20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FE387B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S6E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3C9834D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6091158, 496053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66320B8C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5B32BA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21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B5DF24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S7E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23E2C30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6091137, 495995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5E49C4B2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8F1D918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22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224263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S8E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A59B38B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Neregistruotas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77036A8D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0BBB67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23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02136FD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S12D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5472FD8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6090914, 495760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11A77D63" w14:textId="77777777" w:rsidTr="00474909">
        <w:trPr>
          <w:trHeight w:val="300"/>
        </w:trPr>
        <w:tc>
          <w:tcPr>
            <w:tcW w:w="77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hideMark/>
          </w:tcPr>
          <w:p w14:paraId="591B9171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  <w:b/>
                <w:bCs/>
              </w:rPr>
              <w:t>VIČIŪNŲ VANDENS SIURBLINĖ Kruonio g. 23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0FCE6ABE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81F091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7 – 15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F6CDF4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Vandens siurblinė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747FD55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498594, 6083334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7064EC8A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E1ABB9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17 – 34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85DAF4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Rezervuarai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22DC17F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498632, 6083361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7312F9E5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D36E4E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35 - 38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3B900F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Įvažiavimo vartai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41274AE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0D03EA2F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09B95B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39 – 47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218B8F1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Perimetras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97BCA12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76E3D639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3BD826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49 - 61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E02A29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Vandens gerinimo įrenginiai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6BE2023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498602, 6083309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5E2E206E" w14:textId="77777777" w:rsidTr="00474909">
        <w:trPr>
          <w:trHeight w:val="615"/>
        </w:trPr>
        <w:tc>
          <w:tcPr>
            <w:tcW w:w="77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hideMark/>
          </w:tcPr>
          <w:p w14:paraId="1D9E3E1F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b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  <w:b/>
                <w:bCs/>
              </w:rPr>
              <w:t>VIČIŪNŲ VANDENVIETĖ</w:t>
            </w:r>
            <w:r w:rsidRPr="00EB705B">
              <w:rPr>
                <w:rStyle w:val="eop"/>
                <w:rFonts w:ascii="Calibri" w:hAnsi="Calibri" w:cs="Calibri"/>
                <w:b/>
              </w:rPr>
              <w:t>S</w:t>
            </w:r>
            <w:r w:rsidRPr="00EB705B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Pr="00EB705B">
              <w:rPr>
                <w:rStyle w:val="normaltextrun"/>
                <w:rFonts w:ascii="Calibri" w:hAnsi="Calibri" w:cs="Calibri"/>
                <w:b/>
                <w:bCs/>
              </w:rPr>
              <w:t>PULTINĖS IR GRĘŽINIAI</w:t>
            </w:r>
            <w:r w:rsidRPr="00EB705B">
              <w:rPr>
                <w:rStyle w:val="eop"/>
                <w:rFonts w:ascii="Calibri" w:hAnsi="Calibri" w:cs="Calibri"/>
                <w:b/>
              </w:rPr>
              <w:t> Kruonio g. 2</w:t>
            </w:r>
          </w:p>
          <w:p w14:paraId="5AC1F703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b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  <w:b/>
                <w:bCs/>
              </w:rPr>
              <w:t>PULTINĖ P - 1</w:t>
            </w:r>
            <w:r w:rsidRPr="00EB705B">
              <w:rPr>
                <w:rStyle w:val="eop"/>
                <w:rFonts w:ascii="Calibri" w:hAnsi="Calibri" w:cs="Calibri"/>
                <w:b/>
              </w:rPr>
              <w:t> </w:t>
            </w:r>
          </w:p>
        </w:tc>
      </w:tr>
      <w:tr w:rsidR="00474909" w:rsidRPr="00EB705B" w14:paraId="454CA3AA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9EFCD8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1 – 2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56BEFD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P – 1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E9C58F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54.888587, 23.983877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321618FF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82F8AC0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3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2EAA0FF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TP – 165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E2F27C9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54.888501, 23.983867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37CCD23E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C9B359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4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8F22677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Nr. 20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BA6180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6083512,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  <w:p w14:paraId="353B1CCE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lastRenderedPageBreak/>
              <w:t>499046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465229FF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AA7255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lastRenderedPageBreak/>
              <w:t>5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F1109A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Nr. 7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16C919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6083422.05,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  <w:p w14:paraId="642DA650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499122.21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41AD8880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21FACB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8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9F31D0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Nr. 21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146B9E7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6083558,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  <w:p w14:paraId="11569562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499048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5C3EA23E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5A68CF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9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73A850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Nr. 19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0CDA1B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6083610,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  <w:p w14:paraId="74181DDD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499022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14FD5BA6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E30135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10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B2428B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Nr. 10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AFA4BE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6083665.88,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  <w:p w14:paraId="3E4FC31F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498956.86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6460D9E4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B1AB8C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13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0EF532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Nr. 13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E1691D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6083636.53,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  <w:p w14:paraId="5B8A5161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498920.81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71B78443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293EFFE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14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6AE041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Nr. 14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F29F68E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6083575.91,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  <w:p w14:paraId="57E4705D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498966.86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55022AEB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859EE6F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15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1CE7FA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Nr. 15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FC1884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6083628.33,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  <w:p w14:paraId="7A4570B8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499001.41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4DD9869C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355EC0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16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80BC5F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Nr. 16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EC7736F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6083483.75,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  <w:p w14:paraId="24A44AE2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499084.26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5C71E640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0DE597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1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2DA04F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P -2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6BB0FF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54.887772, 23.985036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7C5C84B1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89B0742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2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7238EF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Nr. 6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FEE704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6083338.38,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  <w:p w14:paraId="23F15527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499157.66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6761EAED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45B7E1B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3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017267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Nr. 12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8EB3C8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6083330,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  <w:p w14:paraId="7493DBBE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499197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4E63FA48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27E7D4F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4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9A192A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Nr. 17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7C43573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6083367.6,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  <w:p w14:paraId="6D436AC5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499127.2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2DD87260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857997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5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796831A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Nr. 18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4304FFE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6083350,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  <w:p w14:paraId="0C798B0F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499187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10E30ADB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A8A1FE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75B744C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Nr. 22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A897E72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6083457,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  <w:p w14:paraId="37C4B867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499122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7606E5DC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1243950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7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B7B664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Nr. 23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3DCC569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6083407,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  <w:p w14:paraId="078E37FF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499142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6E8C8710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AD19EB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1 – 2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8C7FC8C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P – 3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B307F32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54.885964, 23.986622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788FFDF6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267237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3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DF87621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TP – 164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D8BB23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54.885449, 23.985850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443A67EC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0EB4D0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4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A3B5F83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Nr. 4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2CBF728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6083226.73,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  <w:p w14:paraId="15D5C02E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499176.64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5B624960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FB19FF4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5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C52179A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TP – 1000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603F1E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54.884602, 23.987969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06093C29" w14:textId="77777777" w:rsidTr="00474909">
        <w:trPr>
          <w:trHeight w:val="855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A5BBCB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9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22455E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Nr. 2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CC1332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6083182, 499153.74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12B0167D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559FF3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10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E609D1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Nr. 3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1356EB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6083273.15,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  <w:p w14:paraId="42FA2D7E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499139.61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6B34DF03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5B797A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11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4FFC69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Nr. 5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931FBC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6083286.27,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  <w:p w14:paraId="7A355618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499173.64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0095AA6D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65C5F83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lastRenderedPageBreak/>
              <w:t>12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0C91450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Nr. 11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D1CEDDF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6083215,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  <w:p w14:paraId="19DE4F52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499132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0BC5E2CC" w14:textId="77777777" w:rsidTr="00474909">
        <w:trPr>
          <w:trHeight w:val="396"/>
        </w:trPr>
        <w:tc>
          <w:tcPr>
            <w:tcW w:w="77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hideMark/>
          </w:tcPr>
          <w:p w14:paraId="08B7BC77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  <w:b/>
                <w:bCs/>
              </w:rPr>
              <w:t>PETRAŠIŪNŲ VANDENVIETĖ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  <w:r w:rsidRPr="00EB705B">
              <w:rPr>
                <w:rStyle w:val="eop"/>
                <w:rFonts w:ascii="Calibri" w:hAnsi="Calibri" w:cs="Calibri"/>
                <w:b/>
              </w:rPr>
              <w:t>R. Kalantos g. 120</w:t>
            </w:r>
          </w:p>
        </w:tc>
      </w:tr>
      <w:tr w:rsidR="00474909" w:rsidRPr="00EB705B" w14:paraId="56ED79E6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19A689D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1 – 77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BAC2F94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Administracinis pastatas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AA2F82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501224, 6083746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6C79A599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6A4724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1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B382112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Nr. 41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598616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6083823, 501284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05C449D1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D2D3D9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2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015E9A5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Nr. 42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B15986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6083813, 501304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24A09C47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508C20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3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1C801D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Nr. 43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6BC63B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6083804, 501327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3A29DA16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981746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4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C1BD36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Nr. 44A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847FDC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6083747, 501284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0846F769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2A05C8D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5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0B6FE8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Nr. 44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D0D34D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6083754, 501340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04F3EDF2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8E20BB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88A7881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Nr. 45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33DCD25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6083710, 501347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602B9399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FC06CD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7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B9DAE8F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Nr. 46A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3E4D63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6083649, 601341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31D60275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CA3D1C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8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3971D8F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Nr. 47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55CE3D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6083619, 501359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690E0B6B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290590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9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C754F5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Nr. 49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413075C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6083819, 501379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413DD5D0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D8EE26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10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34FF52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Nr. 49A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33CC9F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6083541.1, 501361.2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688BFC92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407589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11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E9F4F7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TP – 900-1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D678CA8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54.887964, 24.021452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57B0CF52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D654A53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12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E13177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TP-900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335782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54.890128, 24.021026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3A6F7F54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0E665D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1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479D501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Nr. 11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ED4B53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4D34D177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2747AA0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2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914669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Nr. 12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46EE67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6083500, 501177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6544703F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549938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3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86F521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Nr. 13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76A929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6083519, 501178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1767FF6E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92FF60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4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B5BBB39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Nr. 15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2A6022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6083539,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  <w:p w14:paraId="19B6DDCF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501177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7E7AB6F8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BBEDF67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5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8D2DFD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Nr. 16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2A05E6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6083562,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  <w:p w14:paraId="12310ADF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501177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44E313D0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CA3D82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A66FFB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Nr. 18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22BC2A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6083602,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  <w:p w14:paraId="709951C6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501169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0CCEA321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7BE834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7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880454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Nr. 21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1B0ADD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6083659,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  <w:p w14:paraId="4B7CC642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501154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77DC9A3C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54D199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8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F9C5A8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Nr. 17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20873C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6083582,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  <w:p w14:paraId="35F0F465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501175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04D03E85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515DDF1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9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F040FE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TP – 500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FA0CF8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54.888456, 24.018615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1A01B8FF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FB1F2D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1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E7D74B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Nr. 4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3B18D6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6083382,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  <w:p w14:paraId="3634933F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501205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249D7020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22D1B2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  <w:b/>
                <w:bCs/>
              </w:rPr>
              <w:t>2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D38950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Nr. 5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4767E7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6083394,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  <w:p w14:paraId="1169D858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501201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79ED77B8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E35264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3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9DCAD35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Nr. 6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1ED8CCA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608309,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  <w:p w14:paraId="513F069C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501197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4F53487E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16C103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4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F74A9C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Nr. 7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6F61732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6083429,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  <w:p w14:paraId="79E48871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501192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2755AA5A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10E3E9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5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8044F31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Nr. 8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85ED3B5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6083446,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  <w:p w14:paraId="78EC9679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501185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6B11B99B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75050E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4FB311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Nr. 9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9569DF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6083463,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  <w:p w14:paraId="2B0B498F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lastRenderedPageBreak/>
              <w:t>501184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2ADCA7D6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20A542A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lastRenderedPageBreak/>
              <w:t>7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4B959F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Nr. 10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B79761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6083473,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  <w:p w14:paraId="5D373AEE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501179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5B09384A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1F7B61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8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8CD32BF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Nr. 14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320A2A1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6083345,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  <w:p w14:paraId="160BBAC8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501195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1FA245ED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BC1511E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9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51A466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TP – 500 – 1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1C8EE1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54.886876, 24.018867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4A97E2F8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615610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1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2F69CC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Nr. 22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FA839C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6083679, 501154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78E2047B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EB2221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2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892441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Gręžinys Nr. 26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40AA67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6083748,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  <w:p w14:paraId="5DD6149F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5001137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474909" w:rsidRPr="00EB705B" w14:paraId="0C205832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D2D208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3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FD02D62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TP – 500 – 2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69F672" w14:textId="77777777" w:rsidR="00474909" w:rsidRPr="00EB705B" w:rsidRDefault="00474909" w:rsidP="00EB705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EB705B">
              <w:rPr>
                <w:rStyle w:val="normaltextrun"/>
                <w:rFonts w:ascii="Calibri" w:hAnsi="Calibri" w:cs="Calibri"/>
              </w:rPr>
              <w:t>54.889615, 24.018024</w:t>
            </w:r>
            <w:r w:rsidRPr="00EB705B">
              <w:rPr>
                <w:rStyle w:val="eop"/>
                <w:rFonts w:ascii="Calibri" w:hAnsi="Calibri" w:cs="Calibri"/>
              </w:rPr>
              <w:t> </w:t>
            </w:r>
          </w:p>
        </w:tc>
      </w:tr>
    </w:tbl>
    <w:p w14:paraId="4FE43567" w14:textId="77777777" w:rsidR="00474909" w:rsidRPr="00EB705B" w:rsidRDefault="00474909" w:rsidP="00EB705B">
      <w:pPr>
        <w:spacing w:line="240" w:lineRule="auto"/>
        <w:rPr>
          <w:rFonts w:ascii="Calibri" w:hAnsi="Calibri" w:cs="Calibri"/>
        </w:rPr>
      </w:pPr>
    </w:p>
    <w:p w14:paraId="00E195F3" w14:textId="77777777" w:rsidR="00474909" w:rsidRPr="00EB705B" w:rsidRDefault="00474909" w:rsidP="00EB705B">
      <w:pPr>
        <w:spacing w:line="240" w:lineRule="auto"/>
        <w:rPr>
          <w:rFonts w:ascii="Calibri" w:hAnsi="Calibri" w:cs="Calibri"/>
        </w:rPr>
      </w:pPr>
    </w:p>
    <w:sectPr w:rsidR="00474909" w:rsidRPr="00EB705B" w:rsidSect="008E296E">
      <w:headerReference w:type="default" r:id="rId11"/>
      <w:footerReference w:type="default" r:id="rId12"/>
      <w:pgSz w:w="12240" w:h="15840"/>
      <w:pgMar w:top="1440" w:right="1797" w:bottom="1440" w:left="179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250AD" w14:textId="77777777" w:rsidR="002A5F53" w:rsidRDefault="002A5F53" w:rsidP="00452C43">
      <w:pPr>
        <w:spacing w:after="0" w:line="240" w:lineRule="auto"/>
      </w:pPr>
      <w:r>
        <w:separator/>
      </w:r>
    </w:p>
  </w:endnote>
  <w:endnote w:type="continuationSeparator" w:id="0">
    <w:p w14:paraId="7B9DC719" w14:textId="77777777" w:rsidR="002A5F53" w:rsidRDefault="002A5F53" w:rsidP="00452C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4118424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E10D4B5" w14:textId="77777777" w:rsidR="00277F43" w:rsidRPr="008E296E" w:rsidRDefault="00277F43" w:rsidP="008E296E">
        <w:pPr>
          <w:pStyle w:val="Porat"/>
          <w:jc w:val="center"/>
          <w:rPr>
            <w:rFonts w:ascii="Times New Roman" w:hAnsi="Times New Roman" w:cs="Times New Roman"/>
          </w:rPr>
        </w:pPr>
        <w:r w:rsidRPr="008E296E">
          <w:rPr>
            <w:rFonts w:ascii="Times New Roman" w:hAnsi="Times New Roman" w:cs="Times New Roman"/>
          </w:rPr>
          <w:fldChar w:fldCharType="begin"/>
        </w:r>
        <w:r w:rsidRPr="008E296E">
          <w:rPr>
            <w:rFonts w:ascii="Times New Roman" w:hAnsi="Times New Roman" w:cs="Times New Roman"/>
          </w:rPr>
          <w:instrText>PAGE   \* MERGEFORMAT</w:instrText>
        </w:r>
        <w:r w:rsidRPr="008E296E">
          <w:rPr>
            <w:rFonts w:ascii="Times New Roman" w:hAnsi="Times New Roman" w:cs="Times New Roman"/>
          </w:rPr>
          <w:fldChar w:fldCharType="separate"/>
        </w:r>
        <w:r w:rsidR="00B870D6" w:rsidRPr="00B870D6">
          <w:rPr>
            <w:rFonts w:ascii="Times New Roman" w:hAnsi="Times New Roman" w:cs="Times New Roman"/>
            <w:noProof/>
            <w:lang w:val="lt-LT"/>
          </w:rPr>
          <w:t>1</w:t>
        </w:r>
        <w:r w:rsidRPr="008E296E">
          <w:rPr>
            <w:rFonts w:ascii="Times New Roman" w:hAnsi="Times New Roman" w:cs="Times New Roman"/>
          </w:rPr>
          <w:fldChar w:fldCharType="end"/>
        </w:r>
      </w:p>
    </w:sdtContent>
  </w:sdt>
  <w:p w14:paraId="36BCDA87" w14:textId="77777777" w:rsidR="00277F43" w:rsidRDefault="00277F4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83E6B" w14:textId="77777777" w:rsidR="002A5F53" w:rsidRDefault="002A5F53" w:rsidP="00452C43">
      <w:pPr>
        <w:spacing w:after="0" w:line="240" w:lineRule="auto"/>
      </w:pPr>
      <w:r>
        <w:separator/>
      </w:r>
    </w:p>
  </w:footnote>
  <w:footnote w:type="continuationSeparator" w:id="0">
    <w:p w14:paraId="6B1F4C63" w14:textId="77777777" w:rsidR="002A5F53" w:rsidRDefault="002A5F53" w:rsidP="00452C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05A1D" w14:textId="77777777" w:rsidR="00277F43" w:rsidRPr="00452C43" w:rsidRDefault="00277F43" w:rsidP="00452C43">
    <w:pPr>
      <w:pStyle w:val="Antrats"/>
      <w:jc w:val="right"/>
      <w:rPr>
        <w:rFonts w:ascii="Times New Roman" w:hAnsi="Times New Roman" w:cs="Times New Roman"/>
        <w:b/>
        <w:sz w:val="24"/>
        <w:szCs w:val="24"/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raassunumeriai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raassunumeriai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raassunumeriai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7287A6B"/>
    <w:multiLevelType w:val="hybridMultilevel"/>
    <w:tmpl w:val="D8A4BA8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B438C"/>
    <w:rsid w:val="0015074B"/>
    <w:rsid w:val="0015496F"/>
    <w:rsid w:val="00277F43"/>
    <w:rsid w:val="0029639D"/>
    <w:rsid w:val="002A3E33"/>
    <w:rsid w:val="002A5F53"/>
    <w:rsid w:val="00326F90"/>
    <w:rsid w:val="00330A5B"/>
    <w:rsid w:val="00452C43"/>
    <w:rsid w:val="00474909"/>
    <w:rsid w:val="00494825"/>
    <w:rsid w:val="00494FF3"/>
    <w:rsid w:val="00514570"/>
    <w:rsid w:val="007B0805"/>
    <w:rsid w:val="008E296E"/>
    <w:rsid w:val="009B7FB9"/>
    <w:rsid w:val="009E7D16"/>
    <w:rsid w:val="00AA1D8D"/>
    <w:rsid w:val="00B47730"/>
    <w:rsid w:val="00B543DD"/>
    <w:rsid w:val="00B870D6"/>
    <w:rsid w:val="00CB0664"/>
    <w:rsid w:val="00CC67B9"/>
    <w:rsid w:val="00D5043B"/>
    <w:rsid w:val="00E0208B"/>
    <w:rsid w:val="00EB705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B52530"/>
  <w14:defaultImageDpi w14:val="300"/>
  <w15:docId w15:val="{CD56C166-10B7-443A-B17F-23E4E3FBC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C693F"/>
  </w:style>
  <w:style w:type="paragraph" w:styleId="Antrat1">
    <w:name w:val="heading 1"/>
    <w:basedOn w:val="prastasis"/>
    <w:next w:val="prastasis"/>
    <w:link w:val="Antrat1Diagrama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618BF"/>
  </w:style>
  <w:style w:type="paragraph" w:styleId="Porat">
    <w:name w:val="footer"/>
    <w:basedOn w:val="prastasis"/>
    <w:link w:val="PoratDiagrama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618BF"/>
  </w:style>
  <w:style w:type="paragraph" w:styleId="Betarp">
    <w:name w:val="No Spacing"/>
    <w:uiPriority w:val="1"/>
    <w:qFormat/>
    <w:rsid w:val="00FC693F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FC693F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99"/>
    <w:unhideWhenUsed/>
    <w:rsid w:val="00AA1D8D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AA1D8D"/>
  </w:style>
  <w:style w:type="paragraph" w:styleId="Pagrindinistekstas2">
    <w:name w:val="Body Text 2"/>
    <w:basedOn w:val="prastasis"/>
    <w:link w:val="Pagrindinistekstas2Diagrama"/>
    <w:uiPriority w:val="99"/>
    <w:unhideWhenUsed/>
    <w:rsid w:val="00AA1D8D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AA1D8D"/>
  </w:style>
  <w:style w:type="paragraph" w:styleId="Pagrindinistekstas3">
    <w:name w:val="Body Text 3"/>
    <w:basedOn w:val="prastasis"/>
    <w:link w:val="Pagrindinistekstas3Diagrama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AA1D8D"/>
    <w:rPr>
      <w:sz w:val="16"/>
      <w:szCs w:val="16"/>
    </w:rPr>
  </w:style>
  <w:style w:type="paragraph" w:styleId="Sraas">
    <w:name w:val="List"/>
    <w:basedOn w:val="prastasis"/>
    <w:uiPriority w:val="99"/>
    <w:unhideWhenUsed/>
    <w:rsid w:val="00AA1D8D"/>
    <w:pPr>
      <w:ind w:left="360" w:hanging="360"/>
      <w:contextualSpacing/>
    </w:pPr>
  </w:style>
  <w:style w:type="paragraph" w:styleId="Sraas2">
    <w:name w:val="List 2"/>
    <w:basedOn w:val="prastasis"/>
    <w:uiPriority w:val="99"/>
    <w:unhideWhenUsed/>
    <w:rsid w:val="00326F90"/>
    <w:pPr>
      <w:ind w:left="720" w:hanging="360"/>
      <w:contextualSpacing/>
    </w:pPr>
  </w:style>
  <w:style w:type="paragraph" w:styleId="Sraas3">
    <w:name w:val="List 3"/>
    <w:basedOn w:val="prastasis"/>
    <w:uiPriority w:val="99"/>
    <w:unhideWhenUsed/>
    <w:rsid w:val="00326F90"/>
    <w:pPr>
      <w:ind w:left="1080" w:hanging="360"/>
      <w:contextualSpacing/>
    </w:pPr>
  </w:style>
  <w:style w:type="paragraph" w:styleId="Sraassuenkleliais">
    <w:name w:val="List Bullet"/>
    <w:basedOn w:val="prastasis"/>
    <w:uiPriority w:val="99"/>
    <w:unhideWhenUsed/>
    <w:rsid w:val="00326F90"/>
    <w:pPr>
      <w:numPr>
        <w:numId w:val="1"/>
      </w:numPr>
      <w:contextualSpacing/>
    </w:pPr>
  </w:style>
  <w:style w:type="paragraph" w:styleId="Sraassuenkleliais2">
    <w:name w:val="List Bullet 2"/>
    <w:basedOn w:val="prastasis"/>
    <w:uiPriority w:val="99"/>
    <w:unhideWhenUsed/>
    <w:rsid w:val="00326F90"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unhideWhenUsed/>
    <w:rsid w:val="00326F90"/>
    <w:pPr>
      <w:numPr>
        <w:numId w:val="3"/>
      </w:numPr>
      <w:contextualSpacing/>
    </w:pPr>
  </w:style>
  <w:style w:type="paragraph" w:styleId="Sraassunumeriais">
    <w:name w:val="List Number"/>
    <w:basedOn w:val="prastasis"/>
    <w:uiPriority w:val="99"/>
    <w:unhideWhenUsed/>
    <w:rsid w:val="00326F90"/>
    <w:pPr>
      <w:numPr>
        <w:numId w:val="5"/>
      </w:numPr>
      <w:contextualSpacing/>
    </w:pPr>
  </w:style>
  <w:style w:type="paragraph" w:styleId="Sraassunumeriais2">
    <w:name w:val="List Number 2"/>
    <w:basedOn w:val="prastasis"/>
    <w:uiPriority w:val="99"/>
    <w:unhideWhenUsed/>
    <w:rsid w:val="0029639D"/>
    <w:pPr>
      <w:numPr>
        <w:numId w:val="6"/>
      </w:numPr>
      <w:contextualSpacing/>
    </w:pPr>
  </w:style>
  <w:style w:type="paragraph" w:styleId="Sraassunumeriais3">
    <w:name w:val="List Number 3"/>
    <w:basedOn w:val="prastasis"/>
    <w:uiPriority w:val="99"/>
    <w:unhideWhenUsed/>
    <w:rsid w:val="0029639D"/>
    <w:pPr>
      <w:numPr>
        <w:numId w:val="7"/>
      </w:numPr>
      <w:contextualSpacing/>
    </w:pPr>
  </w:style>
  <w:style w:type="paragraph" w:styleId="Sraotsinys">
    <w:name w:val="List Continue"/>
    <w:basedOn w:val="prastasis"/>
    <w:uiPriority w:val="99"/>
    <w:unhideWhenUsed/>
    <w:rsid w:val="0029639D"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unhideWhenUsed/>
    <w:rsid w:val="0029639D"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unhideWhenUsed/>
    <w:rsid w:val="0029639D"/>
    <w:pPr>
      <w:spacing w:after="120"/>
      <w:ind w:left="1080"/>
      <w:contextualSpacing/>
    </w:pPr>
  </w:style>
  <w:style w:type="paragraph" w:styleId="Makrokomandostekstas">
    <w:name w:val="macro"/>
    <w:link w:val="MakrokomandostekstasDiagrama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rsid w:val="0029639D"/>
    <w:rPr>
      <w:rFonts w:ascii="Courier" w:hAnsi="Courier"/>
      <w:sz w:val="20"/>
      <w:szCs w:val="2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C693F"/>
    <w:rPr>
      <w:i/>
      <w:iCs/>
      <w:color w:val="000000" w:themeColor="text1"/>
    </w:rPr>
  </w:style>
  <w:style w:type="character" w:customStyle="1" w:styleId="CitataDiagrama">
    <w:name w:val="Citata Diagrama"/>
    <w:basedOn w:val="Numatytasispastraiposriftas"/>
    <w:link w:val="Citata"/>
    <w:uiPriority w:val="29"/>
    <w:rsid w:val="00FC693F"/>
    <w:rPr>
      <w:i/>
      <w:iCs/>
      <w:color w:val="000000" w:themeColor="text1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rietas">
    <w:name w:val="Strong"/>
    <w:basedOn w:val="Numatytasispastraiposriftas"/>
    <w:uiPriority w:val="22"/>
    <w:qFormat/>
    <w:rsid w:val="00FC693F"/>
    <w:rPr>
      <w:b/>
      <w:bCs/>
    </w:rPr>
  </w:style>
  <w:style w:type="character" w:styleId="Emfaz">
    <w:name w:val="Emphasis"/>
    <w:basedOn w:val="Numatytasispastraiposriftas"/>
    <w:uiPriority w:val="20"/>
    <w:qFormat/>
    <w:rsid w:val="00FC693F"/>
    <w:rPr>
      <w:i/>
      <w:iCs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C693F"/>
    <w:rPr>
      <w:b/>
      <w:bCs/>
      <w:i/>
      <w:iCs/>
      <w:color w:val="4F81BD" w:themeColor="accent1"/>
    </w:rPr>
  </w:style>
  <w:style w:type="character" w:styleId="Nerykuspabraukimas">
    <w:name w:val="Subtle Emphasis"/>
    <w:basedOn w:val="Numatytasispastraiposriftas"/>
    <w:uiPriority w:val="19"/>
    <w:qFormat/>
    <w:rsid w:val="00FC693F"/>
    <w:rPr>
      <w:i/>
      <w:iCs/>
      <w:color w:val="808080" w:themeColor="text1" w:themeTint="7F"/>
    </w:rPr>
  </w:style>
  <w:style w:type="character" w:styleId="Rykuspabraukimas">
    <w:name w:val="Intense Emphasis"/>
    <w:basedOn w:val="Numatytasispastraiposriftas"/>
    <w:uiPriority w:val="21"/>
    <w:qFormat/>
    <w:rsid w:val="00FC693F"/>
    <w:rPr>
      <w:b/>
      <w:bCs/>
      <w:i/>
      <w:iCs/>
      <w:color w:val="4F81BD" w:themeColor="accent1"/>
    </w:rPr>
  </w:style>
  <w:style w:type="character" w:styleId="Nerykinuoroda">
    <w:name w:val="Subtle Reference"/>
    <w:basedOn w:val="Numatytasispastraiposriftas"/>
    <w:uiPriority w:val="31"/>
    <w:qFormat/>
    <w:rsid w:val="00FC693F"/>
    <w:rPr>
      <w:smallCaps/>
      <w:color w:val="C0504D" w:themeColor="accent2"/>
      <w:u w:val="single"/>
    </w:rPr>
  </w:style>
  <w:style w:type="character" w:styleId="Rykinuoroda">
    <w:name w:val="Intense Reference"/>
    <w:basedOn w:val="Numatytasispastraiposriftas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gospavadinimas">
    <w:name w:val="Book Title"/>
    <w:basedOn w:val="Numatytasispastraiposriftas"/>
    <w:uiPriority w:val="33"/>
    <w:qFormat/>
    <w:rsid w:val="00FC693F"/>
    <w:rPr>
      <w:b/>
      <w:bCs/>
      <w:smallCaps/>
      <w:spacing w:val="5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FC693F"/>
    <w:pPr>
      <w:outlineLvl w:val="9"/>
    </w:pPr>
  </w:style>
  <w:style w:type="table" w:styleId="Lentelstinklelis">
    <w:name w:val="Table Grid"/>
    <w:basedOn w:val="prastojilent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esusisspalvinimas">
    <w:name w:val="Light Shading"/>
    <w:basedOn w:val="prastojilent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esussraas">
    <w:name w:val="Light List"/>
    <w:basedOn w:val="prastojilent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tinklelis">
    <w:name w:val="Light Grid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vidutinisspalvinimas">
    <w:name w:val="Medium Shading 1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vidutinissraas">
    <w:name w:val="Medium List 1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tinklelis">
    <w:name w:val="Medium Grid 1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amsussraas">
    <w:name w:val="Dark List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palvotasspalvinimas">
    <w:name w:val="Colorful Shading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raas">
    <w:name w:val="Colorful List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tinklelis">
    <w:name w:val="Colorful Grid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normaltextrun">
    <w:name w:val="normaltextrun"/>
    <w:basedOn w:val="Numatytasispastraiposriftas"/>
    <w:rsid w:val="00474909"/>
  </w:style>
  <w:style w:type="character" w:customStyle="1" w:styleId="eop">
    <w:name w:val="eop"/>
    <w:basedOn w:val="Numatytasispastraiposriftas"/>
    <w:rsid w:val="00474909"/>
  </w:style>
  <w:style w:type="paragraph" w:customStyle="1" w:styleId="paragraph">
    <w:name w:val="paragraph"/>
    <w:basedOn w:val="prastasis"/>
    <w:rsid w:val="004749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749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749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2555C06-9F1F-4C57-B35E-A574DC6F9699}">
  <ds:schemaRefs>
    <ds:schemaRef ds:uri="http://schemas.openxmlformats.org/package/2006/metadata/core-properties"/>
    <ds:schemaRef ds:uri="http://schemas.microsoft.com/office/2006/documentManagement/types"/>
    <ds:schemaRef ds:uri="73c12c3c-c3f7-467e-864c-fd58412d3ab1"/>
    <ds:schemaRef ds:uri="http://purl.org/dc/elements/1.1/"/>
    <ds:schemaRef ds:uri="http://schemas.microsoft.com/office/2006/metadata/properties"/>
    <ds:schemaRef ds:uri="b81d9d50-5381-4229-85a1-a5a6aa9dcf9a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1F94343-801F-4893-8BD9-BC6D5CA22E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A36E91-B131-414A-B57C-AE254B645B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1027D1-46F7-4216-AB36-4B83E113E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6</Pages>
  <Words>4123</Words>
  <Characters>2351</Characters>
  <Application>Microsoft Office Word</Application>
  <DocSecurity>0</DocSecurity>
  <Lines>19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6462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Audronė Butvidaitė</cp:lastModifiedBy>
  <cp:revision>6</cp:revision>
  <cp:lastPrinted>2025-11-20T13:06:00Z</cp:lastPrinted>
  <dcterms:created xsi:type="dcterms:W3CDTF">2025-11-20T13:26:00Z</dcterms:created>
  <dcterms:modified xsi:type="dcterms:W3CDTF">2026-03-10T07:28:00Z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